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1975320" name="63fe6180-24c8-11f0-9362-f581554c10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0417602" name="63fe6180-24c8-11f0-9362-f581554c10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0629044" name="79bbdf20-24c8-11f0-bbeb-01402e8d4b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497865" name="79bbdf20-24c8-11f0-bbeb-01402e8d4bb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2738012" name="97c2cab0-24c8-11f0-aab6-bb50f9773f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401287" name="97c2cab0-24c8-11f0-aab6-bb50f9773f2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1061814" name="3340da40-24c9-11f0-8f51-adb9791a3e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680883" name="3340da40-24c9-11f0-8f51-adb9791a3eb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5195685" name="94067410-24ca-11f0-83d7-5f33151d8e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8761020" name="94067410-24ca-11f0-83d7-5f33151d8e0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88031326" name="a41022c0-24ca-11f0-b017-b9feacab9e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905314" name="a41022c0-24ca-11f0-b017-b9feacab9e0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5587034" name="b3b172b0-24ca-11f0-80df-e392b27ce6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1771343" name="b3b172b0-24ca-11f0-80df-e392b27ce6b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6085313" name="c2d5ca70-24ca-11f0-9708-491f1964c0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850268" name="c2d5ca70-24ca-11f0-9708-491f1964c05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957041" name="0306d380-24cd-11f0-a284-5926fc9833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873796" name="0306d380-24cd-11f0-a284-5926fc9833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3534679" name="153e1090-24cd-11f0-b270-2346d2f670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623725" name="153e1090-24cd-11f0-b270-2346d2f6709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2725087" name="27551b70-24cd-11f0-8f8f-13dc513930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331585" name="27551b70-24cd-11f0-8f8f-13dc5139305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7746302" name="3f5e36c0-24cd-11f0-8481-4dfe0f854d3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756358" name="3f5e36c0-24cd-11f0-8481-4dfe0f854d3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6517351" name="5e8fe6b0-24cd-11f0-8325-e5157adf87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377334" name="5e8fe6b0-24cd-11f0-8325-e5157adf87d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8159383" name="94d92600-24cd-11f0-b085-77647664b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892530" name="94d92600-24cd-11f0-b085-77647664b87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5057812" name="a043f830-24cd-11f0-b1ac-67f5485ff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093095" name="a043f830-24cd-11f0-b1ac-67f5485ff81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3324239" name="34342c30-24cf-11f0-b438-b922c60ab3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287089" name="34342c30-24cf-11f0-b438-b922c60ab308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6678530" name="dd0f8f20-24cf-11f0-a011-8b06800d78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8930711" name="dd0f8f20-24cf-11f0-a011-8b06800d7811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Langenmattstrasse 60, 8617 Mönchaltorf </w:t>
          </w:r>
        </w:p>
        <w:p>
          <w:pPr>
            <w:spacing w:before="0" w:after="0"/>
          </w:pPr>
          <w:r>
            <w:t>257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